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379745" name="089edcc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470106" name="089edcc0-1090-11f1-831c-4f486a750a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2102" name="1e02056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094145" name="1e020560-1090-11f1-831c-4f486a750a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505013" name="31a2bd8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53024" name="31a2bd80-1090-11f1-831c-4f486a750a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853427" name="46e342f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93821" name="46e342f0-1090-11f1-831c-4f486a750a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247826" name="62ff9c9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1064" name="62ff9c90-1090-11f1-831c-4f486a750a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6877485" name="78cb7210-1090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907889" name="78cb7210-1090-11f1-831c-4f486a750a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819526" name="0c60351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06704" name="0c603510-1091-11f1-831c-4f486a750ab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175440" name="4ee970e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085784" name="4ee970e0-1091-11f1-831c-4f486a750ab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DG- 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610752" name="74b66990-1091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316861" name="74b66990-1091-11f1-831c-4f486a750a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Reduit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ohne Kleber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241800" name="99cb195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7617" name="99cb1950-1092-11f1-831c-4f486a750ab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Reduit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37047" name="b9ee2e2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069432" name="b9ee2e20-1092-11f1-831c-4f486a750a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626579" name="debd65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687970" name="debd65e0-1092-11f1-831c-4f486a750ab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 / 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583460" name="f190bbe0-1092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907074" name="f190bbe0-1092-11f1-831c-4f486a750ab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156849" name="7edfa920-1093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829930" name="7edfa920-1093-11f1-831c-4f486a750ab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711305" name="528072f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01877" name="528072f0-1094-11f1-831c-4f486a750ab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Küchenabdeckung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9373817" name="6a7c6ee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061634" name="6a7c6ee0-1094-11f1-831c-4f486a750a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3077781" name="7ae973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727129" name="7ae97340-1094-11f1-831c-4f486a750a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979462" name="89bb654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687247" name="89bb6540-1094-11f1-831c-4f486a750ab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174144" name="9933825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883520" name="99338250-1094-11f1-831c-4f486a750ab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5971470" name="d0fe318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577832" name="d0fe3180-1094-11f1-831c-4f486a750a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002193" name="fdb15ea0-1094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122879" name="fdb15ea0-1094-11f1-831c-4f486a750ab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Spachtelmasse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191890" name="a24294c0-1095-11f1-831c-4f486a750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393502" name="a24294c0-1095-11f1-831c-4f486a750a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Halsgasse 23, 8640 Rapperswil-Jona</w:t>
          </w:r>
        </w:p>
        <w:p>
          <w:pPr>
            <w:spacing w:before="0" w:after="0"/>
          </w:pPr>
          <w:r>
            <w:t>740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